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5906975" name="019d66d6-7f0b-7902-a6a8-032c0d69e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03943" name="019d66d6-7f0b-7902-a6a8-032c0d69e8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6587336" name="019d66e4-177f-7ee5-941e-f10bebcaa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790497" name="019d66e4-177f-7ee5-941e-f10bebcaa4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6060778" name="019d66ec-1b72-7316-bdd7-e02d2dc67d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864961" name="019d66ec-1b72-7316-bdd7-e02d2dc67d7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Gesamter Keller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582351" name="019d6701-6a77-78d4-b156-b946dcabcb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319589" name="019d6701-6a77-78d4-b156-b946dcabcb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0569408" name="019d66d8-879b-7caa-82c0-dccec084fd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41876" name="019d66d8-879b-7caa-82c0-dccec084fda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OG-EG</w:t>
            </w:r>
          </w:p>
          <w:p>
            <w:pPr>
              <w:spacing w:before="0" w:after="0" w:line="240" w:lineRule="auto"/>
            </w:pPr>
            <w:r>
              <w:t>Gang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4008639" name="019d66e1-7476-712d-a219-5ff2f952e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787977" name="019d66e1-7476-712d-a219-5ff2f952ed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6040486" name="019d66ea-2fa3-7ab2-9fd7-312f98525a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59061" name="019d66ea-2fa3-7ab2-9fd7-312f98525a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8994664" name="019d66f4-21d9-7127-bfae-5e5e07526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902252" name="019d66f4-21d9-7127-bfae-5e5e0752606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7067841" name="019d66f8-4dfc-7dfb-b057-5a72e7c683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9794574" name="019d66f8-4dfc-7dfb-b057-5a72e7c683a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Gesamter Keller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8748741" name="019d66ff-51b6-7eb1-9ae3-bd77c23550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692678" name="019d66ff-51b6-7eb1-9ae3-bd77c23550f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Anbau WC/Dusche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73807214" name="019d6705-73ff-7f2c-88ae-97bf147319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317610" name="019d6705-73ff-7f2c-88ae-97bf1473197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2459798" name="019d66e9-04a2-70f4-aaa6-00341cbff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074524" name="019d66e9-04a2-70f4-aaa6-00341cbff47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960366" name="019d66ea-feea-7f42-bce0-a7ba41cbf4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893976" name="019d66ea-feea-7f42-bce0-a7ba41cbf4d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DG-UG</w:t>
            </w:r>
          </w:p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Kamin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1759532" name="019d66da-6935-70c1-8819-e5e9b70501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642143" name="019d66da-6935-70c1-8819-e5e9b705016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UG-DG</w:t>
            </w:r>
          </w:p>
          <w:p>
            <w:pPr>
              <w:spacing w:before="0" w:after="0" w:line="240" w:lineRule="auto"/>
            </w:pPr>
            <w:r>
              <w:t>Fallrohr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1026494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054463" name="019d66ec-f8d8-7743-872a-eca8d31ba43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Heizungsraum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5383171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166754" name="019d66fa-d943-7007-a992-8c3ed4e3aa0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